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A94B6" w14:textId="2B5299B9" w:rsidR="00CC6A19" w:rsidRDefault="00000000" w:rsidP="00784E24">
      <w:pPr>
        <w:pStyle w:val="Titolo1"/>
        <w:spacing w:before="0"/>
        <w:rPr>
          <w:lang w:val="it-IT"/>
        </w:rPr>
      </w:pPr>
      <w:r w:rsidRPr="00660139">
        <w:rPr>
          <w:lang w:val="it-IT"/>
        </w:rPr>
        <w:t xml:space="preserve">FONTI E RISORSE </w:t>
      </w:r>
      <w:r w:rsidR="00A2731E">
        <w:rPr>
          <w:lang w:val="it-IT"/>
        </w:rPr>
        <w:t>–</w:t>
      </w:r>
      <w:r w:rsidRPr="00660139">
        <w:rPr>
          <w:lang w:val="it-IT"/>
        </w:rPr>
        <w:t xml:space="preserve"> ATOMIX</w:t>
      </w:r>
    </w:p>
    <w:p w14:paraId="01EBF47C" w14:textId="77777777" w:rsidR="00E7593E" w:rsidRDefault="00E7593E" w:rsidP="00784E24">
      <w:pPr>
        <w:spacing w:after="0"/>
        <w:rPr>
          <w:lang w:val="it-IT"/>
        </w:rPr>
      </w:pPr>
      <w:r w:rsidRPr="00660139">
        <w:rPr>
          <w:lang w:val="it-IT"/>
        </w:rPr>
        <w:t xml:space="preserve">Elenco delle fonti web e risorse consultate per la progettazione didattica </w:t>
      </w:r>
      <w:proofErr w:type="spellStart"/>
      <w:r w:rsidRPr="00660139">
        <w:rPr>
          <w:lang w:val="it-IT"/>
        </w:rPr>
        <w:t>Atomix</w:t>
      </w:r>
      <w:proofErr w:type="spellEnd"/>
      <w:r w:rsidRPr="00660139">
        <w:rPr>
          <w:lang w:val="it-IT"/>
        </w:rPr>
        <w:t>:</w:t>
      </w:r>
    </w:p>
    <w:p w14:paraId="037AA560" w14:textId="77777777" w:rsidR="00784E24" w:rsidRPr="00784E24" w:rsidRDefault="00784E24" w:rsidP="00784E24">
      <w:pPr>
        <w:spacing w:after="0"/>
        <w:rPr>
          <w:sz w:val="10"/>
          <w:szCs w:val="10"/>
        </w:rPr>
      </w:pPr>
    </w:p>
    <w:p w14:paraId="1DD3BECC" w14:textId="513557D4" w:rsidR="00E7593E" w:rsidRDefault="00E7593E" w:rsidP="00784E24">
      <w:pPr>
        <w:spacing w:after="0"/>
      </w:pPr>
      <w:r>
        <w:t xml:space="preserve">1) American Chemical Society - Middle School Chemistry, Chapter 1: Matter—Solids, Liquids, and Gases. </w:t>
      </w:r>
      <w:r w:rsidRPr="00660139">
        <w:rPr>
          <w:lang w:val="it-IT"/>
        </w:rPr>
        <w:t xml:space="preserve">Risorse e schede attività per lezioni su particelle e stati della materia. </w:t>
      </w:r>
      <w:r>
        <w:t>(</w:t>
      </w:r>
      <w:hyperlink r:id="rId6" w:history="1">
        <w:r w:rsidR="00784E24" w:rsidRPr="00405592">
          <w:rPr>
            <w:rStyle w:val="Collegamentoipertestuale"/>
          </w:rPr>
          <w:t>https://www.acs.org/middleschoolchemistry/lessonplans/chapter1.html</w:t>
        </w:r>
      </w:hyperlink>
      <w:r>
        <w:t>)</w:t>
      </w:r>
    </w:p>
    <w:p w14:paraId="5A15A797" w14:textId="77777777" w:rsidR="00784E24" w:rsidRDefault="00784E24" w:rsidP="00784E24">
      <w:pPr>
        <w:spacing w:after="0"/>
      </w:pPr>
    </w:p>
    <w:p w14:paraId="68C833BD" w14:textId="7D81C39E" w:rsidR="00E7593E" w:rsidRDefault="00E7593E" w:rsidP="00784E24">
      <w:pPr>
        <w:spacing w:after="0"/>
      </w:pPr>
      <w:r>
        <w:t xml:space="preserve">2) </w:t>
      </w:r>
      <w:proofErr w:type="spellStart"/>
      <w:r>
        <w:t>PhET</w:t>
      </w:r>
      <w:proofErr w:type="spellEnd"/>
      <w:r>
        <w:t xml:space="preserve"> Interactive Simulations - States of Matter &amp; Molecule Shapes (University of Colorado Boulder). </w:t>
      </w:r>
      <w:proofErr w:type="spellStart"/>
      <w:r>
        <w:t>Simulazioni</w:t>
      </w:r>
      <w:proofErr w:type="spellEnd"/>
      <w:r>
        <w:t xml:space="preserve"> </w:t>
      </w:r>
      <w:proofErr w:type="spellStart"/>
      <w:r>
        <w:t>interattive</w:t>
      </w:r>
      <w:proofErr w:type="spellEnd"/>
      <w:r>
        <w:t xml:space="preserve"> </w:t>
      </w:r>
      <w:proofErr w:type="spellStart"/>
      <w:r>
        <w:t>utilizzabili</w:t>
      </w:r>
      <w:proofErr w:type="spellEnd"/>
      <w:r>
        <w:t xml:space="preserve"> in </w:t>
      </w:r>
      <w:proofErr w:type="spellStart"/>
      <w:r>
        <w:t>classe</w:t>
      </w:r>
      <w:proofErr w:type="spellEnd"/>
      <w:r>
        <w:t>. (</w:t>
      </w:r>
      <w:hyperlink r:id="rId7" w:history="1">
        <w:r w:rsidR="00784E24" w:rsidRPr="00405592">
          <w:rPr>
            <w:rStyle w:val="Collegamentoipertestuale"/>
          </w:rPr>
          <w:t>https://phet.colorado.edu</w:t>
        </w:r>
      </w:hyperlink>
      <w:r>
        <w:t>)</w:t>
      </w:r>
    </w:p>
    <w:p w14:paraId="3160D560" w14:textId="77777777" w:rsidR="00784E24" w:rsidRPr="00784E24" w:rsidRDefault="00784E24" w:rsidP="00784E24">
      <w:pPr>
        <w:spacing w:after="0"/>
        <w:rPr>
          <w:sz w:val="10"/>
          <w:szCs w:val="10"/>
        </w:rPr>
      </w:pPr>
    </w:p>
    <w:p w14:paraId="6375C3C2" w14:textId="39CC8074" w:rsidR="00E7593E" w:rsidRDefault="00E7593E" w:rsidP="00784E24">
      <w:pPr>
        <w:spacing w:after="0"/>
      </w:pPr>
      <w:r>
        <w:t>3) Concord Consortium - States of Matter interactive resources. (</w:t>
      </w:r>
      <w:hyperlink r:id="rId8" w:history="1">
        <w:r w:rsidR="00784E24" w:rsidRPr="00405592">
          <w:rPr>
            <w:rStyle w:val="Collegamentoipertestuale"/>
          </w:rPr>
          <w:t>https://learn.concord.org</w:t>
        </w:r>
      </w:hyperlink>
      <w:r>
        <w:t>)</w:t>
      </w:r>
    </w:p>
    <w:p w14:paraId="3C92D987" w14:textId="77777777" w:rsidR="00784E24" w:rsidRPr="00784E24" w:rsidRDefault="00784E24" w:rsidP="00784E24">
      <w:pPr>
        <w:spacing w:after="0"/>
        <w:rPr>
          <w:sz w:val="10"/>
          <w:szCs w:val="10"/>
        </w:rPr>
      </w:pPr>
    </w:p>
    <w:p w14:paraId="37E3CB1C" w14:textId="5B7F86FD" w:rsidR="00E7593E" w:rsidRDefault="00E7593E" w:rsidP="00784E24">
      <w:pPr>
        <w:spacing w:after="0"/>
        <w:rPr>
          <w:lang w:val="it-IT"/>
        </w:rPr>
      </w:pPr>
      <w:r>
        <w:t xml:space="preserve">4) Khan Academy - Articles and videos introducing atoms, molecules and states of matter. </w:t>
      </w:r>
      <w:r w:rsidRPr="00660139">
        <w:rPr>
          <w:lang w:val="it-IT"/>
        </w:rPr>
        <w:t>(</w:t>
      </w:r>
      <w:hyperlink r:id="rId9" w:history="1">
        <w:r w:rsidR="00784E24" w:rsidRPr="00405592">
          <w:rPr>
            <w:rStyle w:val="Collegamentoipertestuale"/>
            <w:lang w:val="it-IT"/>
          </w:rPr>
          <w:t>https://www.khanacademy.org</w:t>
        </w:r>
      </w:hyperlink>
      <w:r w:rsidRPr="00660139">
        <w:rPr>
          <w:lang w:val="it-IT"/>
        </w:rPr>
        <w:t>)</w:t>
      </w:r>
    </w:p>
    <w:p w14:paraId="23FD5F2C" w14:textId="77777777" w:rsidR="00784E24" w:rsidRPr="00660139" w:rsidRDefault="00784E24" w:rsidP="00784E24">
      <w:pPr>
        <w:spacing w:after="0"/>
        <w:rPr>
          <w:lang w:val="it-IT"/>
        </w:rPr>
      </w:pPr>
    </w:p>
    <w:p w14:paraId="38F3BEA6" w14:textId="01020332" w:rsidR="00E7593E" w:rsidRDefault="00E7593E" w:rsidP="00784E24">
      <w:pPr>
        <w:spacing w:after="0"/>
        <w:rPr>
          <w:lang w:val="it-IT"/>
        </w:rPr>
      </w:pPr>
      <w:r>
        <w:rPr>
          <w:lang w:val="it-IT"/>
        </w:rPr>
        <w:t>5</w:t>
      </w:r>
      <w:r w:rsidRPr="00660139">
        <w:rPr>
          <w:lang w:val="it-IT"/>
        </w:rPr>
        <w:t xml:space="preserve">) BBC </w:t>
      </w:r>
      <w:proofErr w:type="spellStart"/>
      <w:r w:rsidRPr="00660139">
        <w:rPr>
          <w:lang w:val="it-IT"/>
        </w:rPr>
        <w:t>Bitesize</w:t>
      </w:r>
      <w:proofErr w:type="spellEnd"/>
      <w:r w:rsidRPr="00660139">
        <w:rPr>
          <w:lang w:val="it-IT"/>
        </w:rPr>
        <w:t xml:space="preserve"> - materiali video e spiegazioni per KS3 su solidi, liquidi e gas. </w:t>
      </w:r>
      <w:r w:rsidRPr="00E7593E">
        <w:rPr>
          <w:lang w:val="it-IT"/>
        </w:rPr>
        <w:t>(</w:t>
      </w:r>
      <w:hyperlink r:id="rId10" w:history="1">
        <w:r w:rsidR="00784E24" w:rsidRPr="00405592">
          <w:rPr>
            <w:rStyle w:val="Collegamentoipertestuale"/>
            <w:lang w:val="it-IT"/>
          </w:rPr>
          <w:t>https://www.bbc.co.uk/bitesize</w:t>
        </w:r>
      </w:hyperlink>
      <w:r w:rsidRPr="00E7593E">
        <w:rPr>
          <w:lang w:val="it-IT"/>
        </w:rPr>
        <w:t>)</w:t>
      </w:r>
    </w:p>
    <w:p w14:paraId="409F7EEA" w14:textId="77777777" w:rsidR="00784E24" w:rsidRPr="00784E24" w:rsidRDefault="00784E24" w:rsidP="00784E24">
      <w:pPr>
        <w:spacing w:after="0"/>
        <w:rPr>
          <w:sz w:val="10"/>
          <w:szCs w:val="10"/>
          <w:lang w:val="it-IT"/>
        </w:rPr>
      </w:pPr>
    </w:p>
    <w:p w14:paraId="50EC226F" w14:textId="77777777" w:rsidR="00784E24" w:rsidRPr="00A2731E" w:rsidRDefault="00784E24" w:rsidP="00784E24">
      <w:pPr>
        <w:spacing w:after="0"/>
        <w:rPr>
          <w:lang w:val="it-IT"/>
        </w:rPr>
      </w:pPr>
      <w:hyperlink r:id="rId11" w:history="1">
        <w:r w:rsidRPr="00A2731E">
          <w:rPr>
            <w:rStyle w:val="Collegamentoipertestuale"/>
            <w:lang w:val="it-IT"/>
          </w:rPr>
          <w:t>https://www.youtube.com/watch?v=gBiF-OLUVTY</w:t>
        </w:r>
      </w:hyperlink>
      <w:r w:rsidRPr="00A2731E">
        <w:rPr>
          <w:lang w:val="it-IT"/>
        </w:rPr>
        <w:t xml:space="preserve"> (Sta</w:t>
      </w:r>
      <w:r>
        <w:rPr>
          <w:lang w:val="it-IT"/>
        </w:rPr>
        <w:t>ti della materia)</w:t>
      </w:r>
    </w:p>
    <w:p w14:paraId="0DF1E1A1" w14:textId="77777777" w:rsidR="00784E24" w:rsidRDefault="00784E24" w:rsidP="00784E24">
      <w:pPr>
        <w:spacing w:after="0"/>
        <w:rPr>
          <w:lang w:val="it-IT"/>
        </w:rPr>
      </w:pPr>
      <w:hyperlink r:id="rId12" w:history="1">
        <w:r w:rsidRPr="001F2EDA">
          <w:rPr>
            <w:rStyle w:val="Collegamentoipertestuale"/>
            <w:lang w:val="it-IT"/>
          </w:rPr>
          <w:t>https://www.youtube.com/watch?v=UAR1dDKceuk</w:t>
        </w:r>
      </w:hyperlink>
      <w:r>
        <w:rPr>
          <w:lang w:val="it-IT"/>
        </w:rPr>
        <w:t xml:space="preserve"> (Stati della materia in inglese)</w:t>
      </w:r>
    </w:p>
    <w:p w14:paraId="666DD00F" w14:textId="1D51B6D8" w:rsidR="00E7593E" w:rsidRPr="00E7593E" w:rsidRDefault="00E7593E" w:rsidP="00784E24">
      <w:pPr>
        <w:spacing w:after="0"/>
        <w:rPr>
          <w:b/>
          <w:bCs/>
          <w:sz w:val="28"/>
          <w:szCs w:val="28"/>
          <w:lang w:val="it-IT"/>
        </w:rPr>
      </w:pPr>
      <w:r w:rsidRPr="00E7593E">
        <w:rPr>
          <w:b/>
          <w:bCs/>
          <w:sz w:val="28"/>
          <w:szCs w:val="28"/>
          <w:lang w:val="it-IT"/>
        </w:rPr>
        <w:t>Link diretti alle risorse</w:t>
      </w:r>
    </w:p>
    <w:p w14:paraId="02CD179F" w14:textId="50BA695D" w:rsidR="00A2731E" w:rsidRPr="001464B2" w:rsidRDefault="001464B2" w:rsidP="00784E24">
      <w:pPr>
        <w:spacing w:after="0"/>
        <w:rPr>
          <w:b/>
          <w:bCs/>
          <w:sz w:val="24"/>
          <w:szCs w:val="24"/>
          <w:lang w:val="it-IT"/>
        </w:rPr>
      </w:pPr>
      <w:r w:rsidRPr="001464B2">
        <w:rPr>
          <w:b/>
          <w:bCs/>
          <w:sz w:val="24"/>
          <w:szCs w:val="24"/>
          <w:lang w:val="it-IT"/>
        </w:rPr>
        <w:t xml:space="preserve">LEZIONE 1 </w:t>
      </w:r>
    </w:p>
    <w:p w14:paraId="4146D68C" w14:textId="77777777" w:rsidR="00A2731E" w:rsidRPr="00BF675A" w:rsidRDefault="00A2731E" w:rsidP="00784E24">
      <w:pPr>
        <w:spacing w:after="0"/>
        <w:rPr>
          <w:lang w:val="it-IT"/>
        </w:rPr>
      </w:pPr>
      <w:hyperlink r:id="rId13" w:history="1">
        <w:r w:rsidRPr="00BF675A">
          <w:rPr>
            <w:rStyle w:val="Collegamentoipertestuale"/>
            <w:lang w:val="it-IT"/>
          </w:rPr>
          <w:t>https://www.youtube.com/watch?v=Smt153Knrrg</w:t>
        </w:r>
      </w:hyperlink>
      <w:r w:rsidRPr="00BF675A">
        <w:rPr>
          <w:lang w:val="it-IT"/>
        </w:rPr>
        <w:t xml:space="preserve"> (acq</w:t>
      </w:r>
      <w:r>
        <w:rPr>
          <w:lang w:val="it-IT"/>
        </w:rPr>
        <w:t>ua su carta cerata)</w:t>
      </w:r>
    </w:p>
    <w:bookmarkStart w:id="0" w:name="_Hlk206922272"/>
    <w:p w14:paraId="38AC5914" w14:textId="10FB7A10" w:rsidR="00A2731E" w:rsidRPr="00A2731E" w:rsidRDefault="00A2731E" w:rsidP="00784E24">
      <w:pPr>
        <w:spacing w:after="0"/>
        <w:rPr>
          <w:lang w:val="it-IT"/>
        </w:rPr>
      </w:pPr>
      <w:r>
        <w:rPr>
          <w:lang w:val="it-IT"/>
        </w:rPr>
        <w:fldChar w:fldCharType="begin"/>
      </w:r>
      <w:r w:rsidRPr="00A2731E">
        <w:rPr>
          <w:lang w:val="it-IT"/>
        </w:rPr>
        <w:instrText>HYPERLINK "https://www.acs.org/middleschoolchemistry/simulations/chapter1/lesson1.html#simulation111"</w:instrText>
      </w:r>
      <w:r>
        <w:rPr>
          <w:lang w:val="it-IT"/>
        </w:rPr>
      </w:r>
      <w:r>
        <w:rPr>
          <w:lang w:val="it-IT"/>
        </w:rPr>
        <w:fldChar w:fldCharType="separate"/>
      </w:r>
      <w:r w:rsidRPr="00A2731E">
        <w:rPr>
          <w:rStyle w:val="Collegamentoipertestuale"/>
          <w:lang w:val="it-IT"/>
        </w:rPr>
        <w:t>https://www.acs.org/middleschoolchemistry/simulations/chapter1/lesson1.html#simulation111</w:t>
      </w:r>
      <w:r>
        <w:rPr>
          <w:lang w:val="it-IT"/>
        </w:rPr>
        <w:fldChar w:fldCharType="end"/>
      </w:r>
      <w:r w:rsidRPr="00A2731E">
        <w:rPr>
          <w:lang w:val="it-IT"/>
        </w:rPr>
        <w:t xml:space="preserve"> (mode</w:t>
      </w:r>
      <w:r>
        <w:rPr>
          <w:lang w:val="it-IT"/>
        </w:rPr>
        <w:t xml:space="preserve">llo particelle di liquidi, simulazione diffusione colorante, slow </w:t>
      </w:r>
      <w:proofErr w:type="spellStart"/>
      <w:r>
        <w:rPr>
          <w:lang w:val="it-IT"/>
        </w:rPr>
        <w:t>motion</w:t>
      </w:r>
      <w:proofErr w:type="spellEnd"/>
      <w:r>
        <w:rPr>
          <w:lang w:val="it-IT"/>
        </w:rPr>
        <w:t xml:space="preserve"> del palloncino che scoppia)</w:t>
      </w:r>
    </w:p>
    <w:bookmarkEnd w:id="0"/>
    <w:p w14:paraId="6908E54D" w14:textId="189A094F" w:rsidR="001464B2" w:rsidRPr="00596A26" w:rsidRDefault="001464B2" w:rsidP="00784E24">
      <w:pPr>
        <w:spacing w:after="0"/>
        <w:rPr>
          <w:lang w:val="it-IT"/>
        </w:rPr>
      </w:pPr>
      <w:r>
        <w:fldChar w:fldCharType="begin"/>
      </w:r>
      <w:r w:rsidRPr="001464B2">
        <w:rPr>
          <w:lang w:val="it-IT"/>
        </w:rPr>
        <w:instrText>HYPERLINK "https://wayground.com/admin/quiz/68aad0e7abc9ecc9617df83f"</w:instrText>
      </w:r>
      <w:r>
        <w:fldChar w:fldCharType="separate"/>
      </w:r>
      <w:r w:rsidRPr="00596A26">
        <w:rPr>
          <w:rStyle w:val="Collegamentoipertestuale"/>
          <w:lang w:val="it-IT"/>
        </w:rPr>
        <w:t xml:space="preserve">Quiz sulla Materia e le Molecole - </w:t>
      </w:r>
      <w:proofErr w:type="spellStart"/>
      <w:r w:rsidRPr="00596A26">
        <w:rPr>
          <w:rStyle w:val="Collegamentoipertestuale"/>
          <w:lang w:val="it-IT"/>
        </w:rPr>
        <w:t>Assessment</w:t>
      </w:r>
      <w:proofErr w:type="spellEnd"/>
      <w:r w:rsidRPr="00596A26">
        <w:rPr>
          <w:rStyle w:val="Collegamentoipertestuale"/>
          <w:lang w:val="it-IT"/>
        </w:rPr>
        <w:t xml:space="preserve"> | </w:t>
      </w:r>
      <w:proofErr w:type="spellStart"/>
      <w:r w:rsidRPr="00596A26">
        <w:rPr>
          <w:rStyle w:val="Collegamentoipertestuale"/>
          <w:lang w:val="it-IT"/>
        </w:rPr>
        <w:t>Quizizz</w:t>
      </w:r>
      <w:proofErr w:type="spellEnd"/>
      <w:r>
        <w:fldChar w:fldCharType="end"/>
      </w:r>
      <w:r w:rsidRPr="00596A26">
        <w:rPr>
          <w:lang w:val="it-IT"/>
        </w:rPr>
        <w:t xml:space="preserve"> </w:t>
      </w:r>
      <w:r>
        <w:rPr>
          <w:lang w:val="it-IT"/>
        </w:rPr>
        <w:t>(si consiglia di usare la modalità “Insegnante a ritmo”</w:t>
      </w:r>
      <w:r w:rsidR="00784E24">
        <w:rPr>
          <w:lang w:val="it-IT"/>
        </w:rPr>
        <w:t xml:space="preserve"> e </w:t>
      </w:r>
      <w:proofErr w:type="gramStart"/>
      <w:r w:rsidR="00784E24">
        <w:rPr>
          <w:lang w:val="it-IT"/>
        </w:rPr>
        <w:t>“ Mescola</w:t>
      </w:r>
      <w:proofErr w:type="gramEnd"/>
      <w:r w:rsidR="00784E24">
        <w:rPr>
          <w:lang w:val="it-IT"/>
        </w:rPr>
        <w:t xml:space="preserve"> risposte</w:t>
      </w:r>
      <w:r>
        <w:rPr>
          <w:lang w:val="it-IT"/>
        </w:rPr>
        <w:t>)</w:t>
      </w:r>
    </w:p>
    <w:p w14:paraId="4709F8E5" w14:textId="35C3C54E" w:rsidR="00A2731E" w:rsidRPr="00784E24" w:rsidRDefault="001464B2" w:rsidP="00784E24">
      <w:pPr>
        <w:spacing w:after="0"/>
        <w:rPr>
          <w:b/>
          <w:bCs/>
          <w:sz w:val="24"/>
          <w:szCs w:val="24"/>
        </w:rPr>
      </w:pPr>
      <w:r w:rsidRPr="00784E24">
        <w:rPr>
          <w:b/>
          <w:bCs/>
          <w:sz w:val="24"/>
          <w:szCs w:val="24"/>
        </w:rPr>
        <w:t>LEZIONE 2</w:t>
      </w:r>
    </w:p>
    <w:p w14:paraId="51F196E2" w14:textId="53C7B753" w:rsidR="00E7593E" w:rsidRPr="00784E24" w:rsidRDefault="00E7593E" w:rsidP="00784E24">
      <w:pPr>
        <w:spacing w:after="0"/>
        <w:rPr>
          <w:rStyle w:val="Collegamentoipertestuale"/>
        </w:rPr>
      </w:pPr>
      <w:hyperlink r:id="rId14" w:history="1">
        <w:r w:rsidRPr="00784E24">
          <w:rPr>
            <w:rStyle w:val="Collegamentoipertestuale"/>
          </w:rPr>
          <w:t>Simulations &amp; Videos for Lesson 1.2: Molecules in Motion - American Chemical Society</w:t>
        </w:r>
      </w:hyperlink>
    </w:p>
    <w:p w14:paraId="65E866C4" w14:textId="1FBB5159" w:rsidR="000259D8" w:rsidRDefault="000259D8" w:rsidP="00784E24">
      <w:pPr>
        <w:spacing w:after="0"/>
        <w:rPr>
          <w:rStyle w:val="Collegamentoipertestuale"/>
          <w:lang w:val="it-IT"/>
        </w:rPr>
      </w:pPr>
      <w:hyperlink r:id="rId15" w:history="1">
        <w:r w:rsidRPr="000259D8">
          <w:rPr>
            <w:rStyle w:val="Collegamentoipertestuale"/>
            <w:lang w:val="it-IT"/>
          </w:rPr>
          <w:t xml:space="preserve">Domande sul Movimento delle Molecole - </w:t>
        </w:r>
        <w:proofErr w:type="spellStart"/>
        <w:r w:rsidRPr="000259D8">
          <w:rPr>
            <w:rStyle w:val="Collegamentoipertestuale"/>
            <w:lang w:val="it-IT"/>
          </w:rPr>
          <w:t>Assessment</w:t>
        </w:r>
        <w:proofErr w:type="spellEnd"/>
        <w:r w:rsidRPr="000259D8">
          <w:rPr>
            <w:rStyle w:val="Collegamentoipertestuale"/>
            <w:lang w:val="it-IT"/>
          </w:rPr>
          <w:t xml:space="preserve"> | </w:t>
        </w:r>
        <w:proofErr w:type="spellStart"/>
        <w:r w:rsidRPr="000259D8">
          <w:rPr>
            <w:rStyle w:val="Collegamentoipertestuale"/>
            <w:lang w:val="it-IT"/>
          </w:rPr>
          <w:t>Quizizz</w:t>
        </w:r>
        <w:proofErr w:type="spellEnd"/>
      </w:hyperlink>
    </w:p>
    <w:p w14:paraId="6DAAD5F3" w14:textId="1791E3F0" w:rsidR="00E7593E" w:rsidRDefault="00E7593E" w:rsidP="00784E24">
      <w:pPr>
        <w:spacing w:after="0"/>
        <w:rPr>
          <w:b/>
          <w:bCs/>
          <w:sz w:val="24"/>
          <w:szCs w:val="24"/>
        </w:rPr>
      </w:pPr>
      <w:r w:rsidRPr="00E7593E">
        <w:rPr>
          <w:b/>
          <w:bCs/>
          <w:sz w:val="24"/>
          <w:szCs w:val="24"/>
        </w:rPr>
        <w:t>LEZIONE 3</w:t>
      </w:r>
    </w:p>
    <w:p w14:paraId="03CB54A3" w14:textId="5C6757D9" w:rsidR="00E7593E" w:rsidRPr="00784E24" w:rsidRDefault="00E7593E" w:rsidP="00784E24">
      <w:pPr>
        <w:spacing w:after="0"/>
        <w:rPr>
          <w:rStyle w:val="Collegamentoipertestuale"/>
        </w:rPr>
      </w:pPr>
      <w:hyperlink r:id="rId16" w:history="1">
        <w:r w:rsidRPr="00784E24">
          <w:rPr>
            <w:rStyle w:val="Collegamentoipertestuale"/>
          </w:rPr>
          <w:t>Simulations &amp; Videos for Lesson 1.3: The Ups and Downs of Thermometers - American Chemical Society</w:t>
        </w:r>
      </w:hyperlink>
    </w:p>
    <w:p w14:paraId="780D22BF" w14:textId="05CE4BDF" w:rsidR="00784E24" w:rsidRPr="00596A26" w:rsidRDefault="000259D8" w:rsidP="00784E24">
      <w:pPr>
        <w:spacing w:after="0"/>
        <w:rPr>
          <w:lang w:val="it-IT"/>
        </w:rPr>
      </w:pPr>
      <w:hyperlink r:id="rId17" w:history="1">
        <w:r w:rsidRPr="00226F77">
          <w:rPr>
            <w:rStyle w:val="Collegamentoipertestuale"/>
            <w:lang w:val="it-IT"/>
          </w:rPr>
          <w:t xml:space="preserve">LEZIONE 3 - </w:t>
        </w:r>
        <w:proofErr w:type="spellStart"/>
        <w:r w:rsidRPr="00226F77">
          <w:rPr>
            <w:rStyle w:val="Collegamentoipertestuale"/>
            <w:lang w:val="it-IT"/>
          </w:rPr>
          <w:t>Assessment</w:t>
        </w:r>
        <w:proofErr w:type="spellEnd"/>
        <w:r w:rsidRPr="00226F77">
          <w:rPr>
            <w:rStyle w:val="Collegamentoipertestuale"/>
            <w:lang w:val="it-IT"/>
          </w:rPr>
          <w:t xml:space="preserve"> | </w:t>
        </w:r>
        <w:proofErr w:type="spellStart"/>
        <w:r w:rsidRPr="00226F77">
          <w:rPr>
            <w:rStyle w:val="Collegamentoipertestuale"/>
            <w:lang w:val="it-IT"/>
          </w:rPr>
          <w:t>Quizizz</w:t>
        </w:r>
        <w:proofErr w:type="spellEnd"/>
      </w:hyperlink>
      <w:r w:rsidR="00784E24" w:rsidRPr="00784E24">
        <w:rPr>
          <w:lang w:val="it-IT"/>
        </w:rPr>
        <w:t xml:space="preserve"> </w:t>
      </w:r>
      <w:r w:rsidR="00784E24" w:rsidRPr="00784E24">
        <w:rPr>
          <w:b/>
          <w:bCs/>
          <w:sz w:val="24"/>
          <w:szCs w:val="24"/>
          <w:lang w:val="it-IT"/>
        </w:rPr>
        <w:t>(</w:t>
      </w:r>
      <w:proofErr w:type="spellStart"/>
      <w:r w:rsidR="00784E24" w:rsidRPr="00784E24">
        <w:rPr>
          <w:b/>
          <w:bCs/>
          <w:sz w:val="24"/>
          <w:szCs w:val="24"/>
          <w:lang w:val="it-IT"/>
        </w:rPr>
        <w:t>quizizz</w:t>
      </w:r>
      <w:proofErr w:type="spellEnd"/>
      <w:r w:rsidR="00784E24" w:rsidRPr="00784E24">
        <w:rPr>
          <w:b/>
          <w:bCs/>
          <w:sz w:val="24"/>
          <w:szCs w:val="24"/>
          <w:lang w:val="it-IT"/>
        </w:rPr>
        <w:t>)</w:t>
      </w:r>
      <w:r w:rsidR="00784E24" w:rsidRPr="00784E24">
        <w:rPr>
          <w:lang w:val="it-IT"/>
        </w:rPr>
        <w:t xml:space="preserve"> </w:t>
      </w:r>
      <w:r w:rsidR="00784E24">
        <w:rPr>
          <w:lang w:val="it-IT"/>
        </w:rPr>
        <w:t>(si consiglia di usare la modalità “Insegnante a ritmo”</w:t>
      </w:r>
      <w:r w:rsidR="00784E24" w:rsidRPr="00784E24">
        <w:rPr>
          <w:lang w:val="it-IT"/>
        </w:rPr>
        <w:t xml:space="preserve"> </w:t>
      </w:r>
      <w:r w:rsidR="00784E24">
        <w:rPr>
          <w:lang w:val="it-IT"/>
        </w:rPr>
        <w:t xml:space="preserve">e </w:t>
      </w:r>
      <w:proofErr w:type="gramStart"/>
      <w:r w:rsidR="00784E24">
        <w:rPr>
          <w:lang w:val="it-IT"/>
        </w:rPr>
        <w:t>“ Mescola</w:t>
      </w:r>
      <w:proofErr w:type="gramEnd"/>
      <w:r w:rsidR="00784E24">
        <w:rPr>
          <w:lang w:val="it-IT"/>
        </w:rPr>
        <w:t xml:space="preserve"> risposte)</w:t>
      </w:r>
    </w:p>
    <w:p w14:paraId="25C5C3B0" w14:textId="05B8650B" w:rsidR="00226F77" w:rsidRPr="00226F77" w:rsidRDefault="00226F77" w:rsidP="00784E24">
      <w:pPr>
        <w:spacing w:after="0"/>
        <w:rPr>
          <w:b/>
          <w:bCs/>
          <w:sz w:val="24"/>
          <w:szCs w:val="24"/>
          <w:lang w:val="it-IT"/>
        </w:rPr>
      </w:pPr>
      <w:r w:rsidRPr="00226F77">
        <w:rPr>
          <w:b/>
          <w:bCs/>
          <w:sz w:val="24"/>
          <w:szCs w:val="24"/>
          <w:lang w:val="it-IT"/>
        </w:rPr>
        <w:t xml:space="preserve">LEZIONE </w:t>
      </w:r>
      <w:r>
        <w:rPr>
          <w:b/>
          <w:bCs/>
          <w:sz w:val="24"/>
          <w:szCs w:val="24"/>
          <w:lang w:val="it-IT"/>
        </w:rPr>
        <w:t>4</w:t>
      </w:r>
    </w:p>
    <w:p w14:paraId="7E5F0705" w14:textId="77777777" w:rsidR="00226F77" w:rsidRPr="00885F2F" w:rsidRDefault="00226F77" w:rsidP="00784E24">
      <w:pPr>
        <w:spacing w:after="0"/>
        <w:rPr>
          <w:lang w:val="it-IT"/>
        </w:rPr>
      </w:pPr>
      <w:hyperlink r:id="rId18" w:history="1">
        <w:r w:rsidRPr="00885F2F">
          <w:rPr>
            <w:rStyle w:val="Collegamentoipertestuale"/>
            <w:lang w:val="it-IT"/>
          </w:rPr>
          <w:t>https://www.mozaweb.com/it/search</w:t>
        </w:r>
      </w:hyperlink>
      <w:r w:rsidRPr="00885F2F">
        <w:rPr>
          <w:lang w:val="it-IT"/>
        </w:rPr>
        <w:t xml:space="preserve"> (stringa</w:t>
      </w:r>
      <w:r w:rsidRPr="00226F77">
        <w:rPr>
          <w:lang w:val="it-IT"/>
        </w:rPr>
        <w:t xml:space="preserve"> di ricerca “Dilatazione termica dei ponti”) </w:t>
      </w:r>
      <w:proofErr w:type="gramStart"/>
      <w:r w:rsidRPr="00226F77">
        <w:rPr>
          <w:lang w:val="it-IT"/>
        </w:rPr>
        <w:t>E’</w:t>
      </w:r>
      <w:proofErr w:type="gramEnd"/>
      <w:r w:rsidRPr="00226F77">
        <w:rPr>
          <w:lang w:val="it-IT"/>
        </w:rPr>
        <w:t xml:space="preserve"> necessario registrarsi.</w:t>
      </w:r>
    </w:p>
    <w:p w14:paraId="1E9D3A76" w14:textId="77777777" w:rsidR="00226F77" w:rsidRPr="00226F77" w:rsidRDefault="00226F77" w:rsidP="00784E24">
      <w:pPr>
        <w:spacing w:after="0"/>
        <w:rPr>
          <w:lang w:val="it-IT"/>
        </w:rPr>
      </w:pPr>
      <w:hyperlink r:id="rId19" w:history="1">
        <w:r w:rsidRPr="00885F2F">
          <w:rPr>
            <w:rStyle w:val="Collegamentoipertestuale"/>
            <w:lang w:val="it-IT"/>
          </w:rPr>
          <w:t>https://www.geogebra.org/m/rsjqDB2P</w:t>
        </w:r>
      </w:hyperlink>
      <w:r w:rsidRPr="00885F2F">
        <w:rPr>
          <w:lang w:val="it-IT"/>
        </w:rPr>
        <w:t xml:space="preserve"> (possi</w:t>
      </w:r>
      <w:r w:rsidRPr="00226F77">
        <w:rPr>
          <w:lang w:val="it-IT"/>
        </w:rPr>
        <w:t>bile approfondimento che permette di apprezzare la dilatazione lineare di un metallo al passare del tempo)</w:t>
      </w:r>
    </w:p>
    <w:p w14:paraId="55897304" w14:textId="77AB5263" w:rsidR="00226F77" w:rsidRDefault="00226F77" w:rsidP="00784E24">
      <w:pPr>
        <w:spacing w:after="0"/>
        <w:rPr>
          <w:lang w:val="it-IT"/>
        </w:rPr>
      </w:pPr>
      <w:hyperlink r:id="rId20" w:history="1">
        <w:r w:rsidRPr="00226F77">
          <w:rPr>
            <w:rStyle w:val="Collegamentoipertestuale"/>
            <w:lang w:val="it-IT"/>
          </w:rPr>
          <w:t xml:space="preserve">Lezione 4 - </w:t>
        </w:r>
        <w:proofErr w:type="spellStart"/>
        <w:r w:rsidRPr="00226F77">
          <w:rPr>
            <w:rStyle w:val="Collegamentoipertestuale"/>
            <w:lang w:val="it-IT"/>
          </w:rPr>
          <w:t>Assessment</w:t>
        </w:r>
        <w:proofErr w:type="spellEnd"/>
        <w:r w:rsidRPr="00226F77">
          <w:rPr>
            <w:rStyle w:val="Collegamentoipertestuale"/>
            <w:lang w:val="it-IT"/>
          </w:rPr>
          <w:t xml:space="preserve"> | </w:t>
        </w:r>
        <w:proofErr w:type="spellStart"/>
        <w:r w:rsidRPr="00226F77">
          <w:rPr>
            <w:rStyle w:val="Collegamentoipertestuale"/>
            <w:lang w:val="it-IT"/>
          </w:rPr>
          <w:t>Quizizz</w:t>
        </w:r>
        <w:proofErr w:type="spellEnd"/>
      </w:hyperlink>
      <w:r w:rsidRPr="00226F77">
        <w:rPr>
          <w:lang w:val="it-IT"/>
        </w:rPr>
        <w:t xml:space="preserve"> (si consiglia di usare la modalità “Insegnante a ritmo</w:t>
      </w:r>
      <w:r w:rsidR="00784E24" w:rsidRPr="00784E24">
        <w:rPr>
          <w:lang w:val="it-IT"/>
        </w:rPr>
        <w:t xml:space="preserve"> </w:t>
      </w:r>
      <w:r w:rsidR="00784E24">
        <w:rPr>
          <w:lang w:val="it-IT"/>
        </w:rPr>
        <w:t xml:space="preserve">e </w:t>
      </w:r>
      <w:proofErr w:type="gramStart"/>
      <w:r w:rsidR="00784E24">
        <w:rPr>
          <w:lang w:val="it-IT"/>
        </w:rPr>
        <w:t>“ Mescola</w:t>
      </w:r>
      <w:proofErr w:type="gramEnd"/>
      <w:r w:rsidR="00784E24">
        <w:rPr>
          <w:lang w:val="it-IT"/>
        </w:rPr>
        <w:t xml:space="preserve"> risposte)</w:t>
      </w:r>
    </w:p>
    <w:p w14:paraId="201D40F7" w14:textId="38DCBB7A" w:rsidR="00226F77" w:rsidRPr="00226F77" w:rsidRDefault="00226F77" w:rsidP="00784E24">
      <w:pPr>
        <w:spacing w:after="0"/>
        <w:rPr>
          <w:b/>
          <w:bCs/>
          <w:sz w:val="24"/>
          <w:szCs w:val="24"/>
          <w:lang w:val="it-IT"/>
        </w:rPr>
      </w:pPr>
      <w:r w:rsidRPr="00226F77">
        <w:rPr>
          <w:b/>
          <w:bCs/>
          <w:sz w:val="24"/>
          <w:szCs w:val="24"/>
          <w:lang w:val="it-IT"/>
        </w:rPr>
        <w:t xml:space="preserve">LEZIONE </w:t>
      </w:r>
      <w:r>
        <w:rPr>
          <w:b/>
          <w:bCs/>
          <w:sz w:val="24"/>
          <w:szCs w:val="24"/>
          <w:lang w:val="it-IT"/>
        </w:rPr>
        <w:t>5</w:t>
      </w:r>
    </w:p>
    <w:p w14:paraId="3D5EA6CC" w14:textId="3D1C5575" w:rsidR="00226F77" w:rsidRPr="00784E24" w:rsidRDefault="00784E24" w:rsidP="00784E24">
      <w:pPr>
        <w:spacing w:after="0"/>
        <w:rPr>
          <w:sz w:val="24"/>
          <w:szCs w:val="24"/>
        </w:rPr>
      </w:pPr>
      <w:hyperlink r:id="rId21" w:anchor="simulation153" w:history="1">
        <w:r w:rsidRPr="00784E24">
          <w:rPr>
            <w:rStyle w:val="Collegamentoipertestuale"/>
            <w:sz w:val="24"/>
            <w:szCs w:val="24"/>
          </w:rPr>
          <w:t>Simulations &amp; Videos for Lesson 1.5: Air, It's Really There - American Chemical Society</w:t>
        </w:r>
      </w:hyperlink>
    </w:p>
    <w:p w14:paraId="7DD6A293" w14:textId="060B020B" w:rsidR="00CC6A19" w:rsidRPr="00784E24" w:rsidRDefault="00784E24" w:rsidP="00784E24">
      <w:pPr>
        <w:spacing w:after="0"/>
        <w:rPr>
          <w:lang w:val="it-IT"/>
        </w:rPr>
      </w:pPr>
      <w:hyperlink r:id="rId22" w:history="1">
        <w:r w:rsidRPr="00784E24">
          <w:rPr>
            <w:rStyle w:val="Collegamentoipertestuale"/>
            <w:b/>
            <w:bCs/>
            <w:sz w:val="24"/>
            <w:szCs w:val="24"/>
            <w:lang w:val="it-IT"/>
          </w:rPr>
          <w:t xml:space="preserve">LEZIONE 5 - </w:t>
        </w:r>
        <w:proofErr w:type="spellStart"/>
        <w:r w:rsidRPr="00784E24">
          <w:rPr>
            <w:rStyle w:val="Collegamentoipertestuale"/>
            <w:b/>
            <w:bCs/>
            <w:sz w:val="24"/>
            <w:szCs w:val="24"/>
            <w:lang w:val="it-IT"/>
          </w:rPr>
          <w:t>Assessment</w:t>
        </w:r>
        <w:proofErr w:type="spellEnd"/>
        <w:r w:rsidRPr="00784E24">
          <w:rPr>
            <w:rStyle w:val="Collegamentoipertestuale"/>
            <w:b/>
            <w:bCs/>
            <w:sz w:val="24"/>
            <w:szCs w:val="24"/>
            <w:lang w:val="it-IT"/>
          </w:rPr>
          <w:t xml:space="preserve"> | </w:t>
        </w:r>
        <w:proofErr w:type="spellStart"/>
        <w:r w:rsidRPr="00784E24">
          <w:rPr>
            <w:rStyle w:val="Collegamentoipertestuale"/>
            <w:b/>
            <w:bCs/>
            <w:sz w:val="24"/>
            <w:szCs w:val="24"/>
            <w:lang w:val="it-IT"/>
          </w:rPr>
          <w:t>Quizizz</w:t>
        </w:r>
        <w:proofErr w:type="spellEnd"/>
      </w:hyperlink>
      <w:r w:rsidRPr="00784E24">
        <w:rPr>
          <w:b/>
          <w:bCs/>
          <w:sz w:val="24"/>
          <w:szCs w:val="24"/>
          <w:lang w:val="it-IT"/>
        </w:rPr>
        <w:t xml:space="preserve"> (</w:t>
      </w:r>
      <w:proofErr w:type="spellStart"/>
      <w:r w:rsidRPr="00784E24">
        <w:rPr>
          <w:b/>
          <w:bCs/>
          <w:sz w:val="24"/>
          <w:szCs w:val="24"/>
          <w:lang w:val="it-IT"/>
        </w:rPr>
        <w:t>quizizz</w:t>
      </w:r>
      <w:proofErr w:type="spellEnd"/>
      <w:r w:rsidRPr="00784E24">
        <w:rPr>
          <w:b/>
          <w:bCs/>
          <w:sz w:val="24"/>
          <w:szCs w:val="24"/>
          <w:lang w:val="it-IT"/>
        </w:rPr>
        <w:t xml:space="preserve">) </w:t>
      </w:r>
      <w:r>
        <w:rPr>
          <w:lang w:val="it-IT"/>
        </w:rPr>
        <w:t>(si consiglia di usare la modalità “Insegnante a ritmo”,</w:t>
      </w:r>
      <w:r w:rsidRPr="00784E24">
        <w:rPr>
          <w:lang w:val="it-IT"/>
        </w:rPr>
        <w:t xml:space="preserve"> </w:t>
      </w:r>
      <w:r>
        <w:rPr>
          <w:lang w:val="it-IT"/>
        </w:rPr>
        <w:t xml:space="preserve">e </w:t>
      </w:r>
      <w:proofErr w:type="gramStart"/>
      <w:r>
        <w:rPr>
          <w:lang w:val="it-IT"/>
        </w:rPr>
        <w:t>“ Mescola</w:t>
      </w:r>
      <w:proofErr w:type="gramEnd"/>
      <w:r>
        <w:rPr>
          <w:lang w:val="it-IT"/>
        </w:rPr>
        <w:t xml:space="preserve"> risposte)</w:t>
      </w:r>
    </w:p>
    <w:sectPr w:rsidR="00CC6A19" w:rsidRPr="00784E24" w:rsidSect="00784E24">
      <w:pgSz w:w="12240" w:h="15840"/>
      <w:pgMar w:top="567" w:right="1800" w:bottom="142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79012834">
    <w:abstractNumId w:val="8"/>
  </w:num>
  <w:num w:numId="2" w16cid:durableId="1662270207">
    <w:abstractNumId w:val="6"/>
  </w:num>
  <w:num w:numId="3" w16cid:durableId="2034501036">
    <w:abstractNumId w:val="5"/>
  </w:num>
  <w:num w:numId="4" w16cid:durableId="150296354">
    <w:abstractNumId w:val="4"/>
  </w:num>
  <w:num w:numId="5" w16cid:durableId="1533495538">
    <w:abstractNumId w:val="7"/>
  </w:num>
  <w:num w:numId="6" w16cid:durableId="1856187128">
    <w:abstractNumId w:val="3"/>
  </w:num>
  <w:num w:numId="7" w16cid:durableId="399015700">
    <w:abstractNumId w:val="2"/>
  </w:num>
  <w:num w:numId="8" w16cid:durableId="1469204843">
    <w:abstractNumId w:val="1"/>
  </w:num>
  <w:num w:numId="9" w16cid:durableId="10002387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59D8"/>
    <w:rsid w:val="00034616"/>
    <w:rsid w:val="0006063C"/>
    <w:rsid w:val="001464B2"/>
    <w:rsid w:val="0015074B"/>
    <w:rsid w:val="00226F77"/>
    <w:rsid w:val="0029639D"/>
    <w:rsid w:val="00326F90"/>
    <w:rsid w:val="00660139"/>
    <w:rsid w:val="00784E24"/>
    <w:rsid w:val="00A2731E"/>
    <w:rsid w:val="00A355E5"/>
    <w:rsid w:val="00AA1D8D"/>
    <w:rsid w:val="00AE091A"/>
    <w:rsid w:val="00B47730"/>
    <w:rsid w:val="00BF675A"/>
    <w:rsid w:val="00CB0664"/>
    <w:rsid w:val="00CC6A19"/>
    <w:rsid w:val="00E7593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4276BE"/>
  <w14:defaultImageDpi w14:val="300"/>
  <w15:docId w15:val="{F1466AED-A9B2-4353-86D4-51B88A5E1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84E24"/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Collegamentoipertestuale">
    <w:name w:val="Hyperlink"/>
    <w:basedOn w:val="Carpredefinitoparagrafo"/>
    <w:uiPriority w:val="99"/>
    <w:unhideWhenUsed/>
    <w:rsid w:val="00660139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60139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E7593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.concord.org" TargetMode="External"/><Relationship Id="rId13" Type="http://schemas.openxmlformats.org/officeDocument/2006/relationships/hyperlink" Target="https://www.youtube.com/watch?v=Smt153Knrrg" TargetMode="External"/><Relationship Id="rId18" Type="http://schemas.openxmlformats.org/officeDocument/2006/relationships/hyperlink" Target="https://www.mozaweb.com/it/search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acs.org/middleschoolchemistry/simulations/chapter1/lesson5.html" TargetMode="External"/><Relationship Id="rId7" Type="http://schemas.openxmlformats.org/officeDocument/2006/relationships/hyperlink" Target="https://phet.colorado.edu" TargetMode="External"/><Relationship Id="rId12" Type="http://schemas.openxmlformats.org/officeDocument/2006/relationships/hyperlink" Target="https://www.youtube.com/watch?v=UAR1dDKceuk" TargetMode="External"/><Relationship Id="rId17" Type="http://schemas.openxmlformats.org/officeDocument/2006/relationships/hyperlink" Target="https://wayground.com/admin/quiz/68ac0808b7434abdf601783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acs.org/middleschoolchemistry/simulations/chapter1/lesson3.html" TargetMode="External"/><Relationship Id="rId20" Type="http://schemas.openxmlformats.org/officeDocument/2006/relationships/hyperlink" Target="https://wayground.com/admin/quiz/68ac44dc893a3127d47191fe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www.acs.org/middleschoolchemistry/lessonplans/chapter1.html" TargetMode="External"/><Relationship Id="rId11" Type="http://schemas.openxmlformats.org/officeDocument/2006/relationships/hyperlink" Target="https://www.youtube.com/watch?v=gBiF-OLUVTY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ayground.com/admin/quiz/68ab422ce1f57248546b65ca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bbc.co.uk/bitesize" TargetMode="External"/><Relationship Id="rId19" Type="http://schemas.openxmlformats.org/officeDocument/2006/relationships/hyperlink" Target="https://www.geogebra.org/m/rsjqDB2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hanacademy.org" TargetMode="External"/><Relationship Id="rId14" Type="http://schemas.openxmlformats.org/officeDocument/2006/relationships/hyperlink" Target="https://www.acs.org/middleschoolchemistry/simulations/chapter1/lesson2.html" TargetMode="External"/><Relationship Id="rId22" Type="http://schemas.openxmlformats.org/officeDocument/2006/relationships/hyperlink" Target="https://wayground.com/admin/quiz/68ad7aedb30e58335756ad4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555</Words>
  <Characters>3165</Characters>
  <Application>Microsoft Office Word</Application>
  <DocSecurity>0</DocSecurity>
  <Lines>26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3713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Mirko Pierabella</cp:lastModifiedBy>
  <cp:revision>3</cp:revision>
  <dcterms:created xsi:type="dcterms:W3CDTF">2025-08-26T06:24:00Z</dcterms:created>
  <dcterms:modified xsi:type="dcterms:W3CDTF">2025-08-27T07:55:00Z</dcterms:modified>
  <cp:category/>
</cp:coreProperties>
</file>